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376 Free category Діти Solo Debut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#852 Ульяна Сердюкова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852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